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56D1" w:rsidRDefault="00FA56D1" w:rsidP="00FA56D1">
      <w:pPr>
        <w:jc w:val="both"/>
        <w:bidi w:val="1"/>
        <w:bidi w:val="1"/>
      </w:pPr>
      <w:r>
        <w:rPr>
          <w:rFonts w:cs="Arial" w:hint="cs"/>
          <w:rtl/>
        </w:rPr>
        <w:t>ماذا</w:t>
      </w:r>
    </w:p>
    <w:p w:rsidR="00FA56D1" w:rsidRDefault="00FA56D1" w:rsidP="00FA56D1">
      <w:pPr>
        <w:jc w:val="both"/>
        <w:bidi w:val="1"/>
        <w:bidi w:val="1"/>
      </w:pP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</w:p>
    <w:p w:rsidR="00FA56D1" w:rsidRDefault="00FA56D1" w:rsidP="00FA56D1">
      <w:pPr>
        <w:jc w:val="both"/>
        <w:bidi w:val="1"/>
        <w:bidi w:val="1"/>
      </w:pPr>
      <w:r>
        <w:rPr>
          <w:rFonts w:cs="Arial" w:hint="cs"/>
          <w:rtl/>
        </w:rPr>
        <w:t>وزيرة</w:t>
      </w:r>
    </w:p>
    <w:p w:rsidR="00FA56D1" w:rsidRDefault="00FA56D1" w:rsidP="00FA56D1">
      <w:pPr>
        <w:jc w:val="both"/>
        <w:bidi w:val="1"/>
        <w:bidi w:val="1"/>
      </w:pPr>
      <w:r>
        <w:rPr>
          <w:rFonts w:cs="Arial" w:hint="cs"/>
          <w:rtl/>
        </w:rPr>
        <w:t>الإعلام</w:t>
      </w:r>
    </w:p>
    <w:p w:rsidR="00FA56D1" w:rsidRDefault="00FA56D1" w:rsidP="00FA56D1">
      <w:pPr>
        <w:jc w:val="both"/>
        <w:bidi w:val="1"/>
        <w:bidi w:val="1"/>
      </w:pP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أصبحنا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فلدينا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ضخم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القنوات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التليفزيونية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والفضائية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تتزايد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يتضاءل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تأثيرنا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الإعلامى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وخارجيا</w:t>
      </w:r>
    </w:p>
    <w:p w:rsidR="00FA56D1" w:rsidRDefault="00FA56D1" w:rsidP="00FA56D1">
      <w:pPr>
        <w:jc w:val="both"/>
        <w:bidi w:val="1"/>
        <w:bidi w:val="1"/>
      </w:pPr>
      <w:r>
        <w:rPr>
          <w:rFonts w:cs="Arial"/>
          <w:rtl/>
        </w:rPr>
        <w:t>١٠</w:t>
      </w:r>
      <w:r>
        <w:t xml:space="preserve"> </w:t>
      </w:r>
      <w:r>
        <w:rPr>
          <w:rFonts w:cs="Arial" w:hint="cs"/>
          <w:rtl/>
        </w:rPr>
        <w:t>نصف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الدنيا</w:t>
      </w:r>
      <w:r>
        <w:rPr>
          <w:rFonts w:cs="Arial"/>
          <w:rtl/>
        </w:rPr>
        <w:t xml:space="preserve"> 33 - 32</w:t>
      </w:r>
    </w:p>
    <w:p w:rsidR="00FA56D1" w:rsidRDefault="00FA56D1" w:rsidP="00FA56D1">
      <w:pPr>
        <w:jc w:val="both"/>
        <w:bidi w:val="1"/>
        <w:bidi w:val="1"/>
      </w:pPr>
      <w:r>
        <w:rPr>
          <w:rFonts w:cs="Arial" w:hint="cs"/>
          <w:rtl/>
        </w:rPr>
        <w:t>العدد</w:t>
      </w:r>
      <w:r>
        <w:rPr>
          <w:rFonts w:cs="Arial"/>
          <w:rtl/>
        </w:rPr>
        <w:t xml:space="preserve"> 993</w:t>
      </w:r>
    </w:p>
    <w:p w:rsidR="00FA56D1" w:rsidRDefault="00FA56D1" w:rsidP="00FA56D1">
      <w:pPr>
        <w:jc w:val="both"/>
        <w:bidi w:val="1"/>
        <w:bidi w:val="1"/>
      </w:pPr>
      <w:r>
        <w:t>2 - 2009 22 -</w:t>
      </w:r>
    </w:p>
    <w:p w:rsidR="00FA56D1" w:rsidRDefault="00FA56D1" w:rsidP="00FA56D1">
      <w:pPr>
        <w:jc w:val="both"/>
        <w:bidi w:val="1"/>
        <w:bidi w:val="1"/>
      </w:pPr>
      <w:r>
        <w:rPr>
          <w:rFonts w:cs="Arial" w:hint="cs"/>
          <w:rtl/>
        </w:rPr>
        <w:t>د</w:t>
      </w:r>
      <w:r>
        <w:rPr>
          <w:rFonts w:cs="Arial"/>
          <w:rtl/>
        </w:rPr>
        <w:t>.</w:t>
      </w:r>
      <w:r>
        <w:rPr>
          <w:rFonts w:cs="Arial" w:hint="cs"/>
          <w:rtl/>
        </w:rPr>
        <w:t>درية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t>:</w:t>
      </w:r>
    </w:p>
    <w:p w:rsidR="00FA56D1" w:rsidRDefault="00FA56D1" w:rsidP="00FA56D1">
      <w:pPr>
        <w:jc w:val="both"/>
        <w:bidi w:val="1"/>
        <w:bidi w:val="1"/>
      </w:pPr>
      <w:r>
        <w:rPr>
          <w:rFonts w:cs="Arial" w:hint="cs"/>
          <w:rtl/>
        </w:rPr>
        <w:t>التليفزيون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مذيعيين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ومذيعات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جددا</w:t>
      </w:r>
    </w:p>
    <w:p w:rsidR="00FA56D1" w:rsidRDefault="00FA56D1" w:rsidP="00FA56D1">
      <w:pPr>
        <w:jc w:val="both"/>
        <w:bidi w:val="1"/>
        <w:bidi w:val="1"/>
      </w:pPr>
      <w:r>
        <w:rPr>
          <w:rFonts w:hint="cs"/>
        </w:rPr>
        <w:t>»</w:t>
      </w:r>
      <w:r>
        <w:t xml:space="preserve"> 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..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الإعلامى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لمصر</w:t>
      </w:r>
    </w:p>
    <w:p w:rsidR="00FA56D1" w:rsidRDefault="00FA56D1" w:rsidP="00FA56D1">
      <w:pPr>
        <w:jc w:val="both"/>
        <w:bidi w:val="1"/>
        <w:bidi w:val="1"/>
      </w:pPr>
      <w:r>
        <w:rPr>
          <w:rFonts w:hint="cs"/>
        </w:rPr>
        <w:t>»</w:t>
      </w:r>
      <w: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التليفزيون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مشكلة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الـ</w:t>
      </w:r>
      <w:r>
        <w:rPr>
          <w:rFonts w:cs="Arial"/>
          <w:rtl/>
        </w:rPr>
        <w:t xml:space="preserve"> 45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مواطن</w:t>
      </w:r>
    </w:p>
    <w:p w:rsidR="00FA56D1" w:rsidRDefault="00FA56D1" w:rsidP="00FA56D1">
      <w:pPr>
        <w:jc w:val="both"/>
        <w:bidi w:val="1"/>
        <w:bidi w:val="1"/>
      </w:pPr>
      <w:r>
        <w:rPr>
          <w:rFonts w:cs="Arial" w:hint="cs"/>
          <w:rtl/>
        </w:rPr>
        <w:t>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المذيعات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الشاشة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الصغيرة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التزاما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وثقافة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وإحساسا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بأخلاقيات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ورغبات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وميول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.. </w:t>
      </w:r>
      <w:r>
        <w:rPr>
          <w:rFonts w:cs="Arial" w:hint="cs"/>
          <w:rtl/>
        </w:rPr>
        <w:t>صاحبة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متميز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التليفزيونى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بابتسامتها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الهادئة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وأدائها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الرصين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وإنصاتها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وحديثها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الثرثرة</w:t>
      </w:r>
      <w:r>
        <w:rPr>
          <w:rFonts w:cs="Arial"/>
          <w:rtl/>
        </w:rPr>
        <w:t xml:space="preserve"> .. </w:t>
      </w:r>
      <w:r>
        <w:rPr>
          <w:rFonts w:cs="Arial" w:hint="cs"/>
          <w:rtl/>
        </w:rPr>
        <w:t>ابتعدت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البهرجة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فاخترقت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ببساطة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مظهرها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وسهولة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أدائها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المشاهدين</w:t>
      </w:r>
      <w:r>
        <w:rPr>
          <w:rFonts w:cs="Arial"/>
          <w:rtl/>
        </w:rPr>
        <w:t xml:space="preserve"> .. </w:t>
      </w:r>
      <w:r>
        <w:rPr>
          <w:rFonts w:cs="Arial" w:hint="cs"/>
          <w:rtl/>
        </w:rPr>
        <w:t>احترمت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فبادلها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الاحترام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للدكتورة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النسائية</w:t>
      </w:r>
      <w:r>
        <w:rPr>
          <w:rFonts w:cs="Arial"/>
          <w:rtl/>
        </w:rPr>
        <w:t xml:space="preserve"> .. </w:t>
      </w:r>
      <w:r>
        <w:rPr>
          <w:rFonts w:cs="Arial" w:hint="cs"/>
          <w:rtl/>
        </w:rPr>
        <w:t>ومما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أداءها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النموذجى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كالبصمة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التليفزيون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لثقافتها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الواسعة</w:t>
      </w:r>
      <w:r>
        <w:rPr>
          <w:rFonts w:cs="Arial"/>
          <w:rtl/>
        </w:rPr>
        <w:t xml:space="preserve"> .. </w:t>
      </w:r>
      <w:r>
        <w:rPr>
          <w:rFonts w:cs="Arial" w:hint="cs"/>
          <w:rtl/>
        </w:rPr>
        <w:t>فهى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خريجة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الاقتصاد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والحاصلة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الدكتوراة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والسينما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والأستاذة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الأمريكية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رؤية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للمستقبل</w:t>
      </w:r>
      <w:r>
        <w:t>.</w:t>
      </w:r>
    </w:p>
    <w:p w:rsidR="00FA56D1" w:rsidRDefault="00FA56D1" w:rsidP="00FA56D1">
      <w:pPr>
        <w:jc w:val="both"/>
        <w:bidi w:val="1"/>
        <w:bidi w:val="1"/>
      </w:pPr>
      <w:r>
        <w:rPr>
          <w:rFonts w:cs="Arial" w:hint="cs"/>
          <w:rtl/>
        </w:rPr>
        <w:t>حاورتها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أمل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فوزى</w:t>
      </w:r>
      <w:r>
        <w:rPr>
          <w:rFonts w:cs="Arial"/>
          <w:rtl/>
        </w:rPr>
        <w:t xml:space="preserve"> · </w:t>
      </w:r>
      <w:r>
        <w:rPr>
          <w:rFonts w:cs="Arial" w:hint="eastAsia"/>
          <w:rtl/>
        </w:rPr>
        <w:t>■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صورها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علاء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عبدالبارى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■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سألتها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وزارة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وتحديدا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الإذاعة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والتليفزيون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تمتعه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بقيادات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نسائيةً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يفرغ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وزير</w:t>
      </w:r>
      <w:r>
        <w:rPr>
          <w:rFonts w:cs="Arial"/>
          <w:rtl/>
        </w:rPr>
        <w:t xml:space="preserve"> .. 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برأيك؟</w:t>
      </w:r>
    </w:p>
    <w:p w:rsidR="00FA56D1" w:rsidRDefault="00FA56D1" w:rsidP="00FA56D1">
      <w:pPr>
        <w:jc w:val="both"/>
        <w:bidi w:val="1"/>
        <w:bidi w:val="1"/>
      </w:pPr>
      <w:r>
        <w:t xml:space="preserve">-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يعود</w:t>
      </w:r>
    </w:p>
    <w:p w:rsidR="00FA56D1" w:rsidRDefault="00FA56D1" w:rsidP="00FA56D1">
      <w:pPr>
        <w:jc w:val="both"/>
        <w:bidi w:val="1"/>
        <w:bidi w:val="1"/>
      </w:pPr>
      <w:r>
        <w:rPr>
          <w:rFonts w:cs="Arial" w:hint="cs"/>
          <w:rtl/>
        </w:rPr>
        <w:t>لعدة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التليفزيون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للإعارات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t>.</w:t>
      </w:r>
    </w:p>
    <w:p w:rsidR="00FA56D1" w:rsidRDefault="00FA56D1" w:rsidP="00FA56D1">
      <w:pPr>
        <w:jc w:val="both"/>
        <w:bidi w:val="1"/>
        <w:bidi w:val="1"/>
      </w:pPr>
      <w:r>
        <w:rPr>
          <w:rFonts w:cs="Arial" w:hint="cs"/>
          <w:rtl/>
        </w:rPr>
        <w:t>يضاف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لايفرق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الإذاعة</w:t>
      </w:r>
    </w:p>
    <w:sectPr w:rsidR="001450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4503C"/>
    <w:rsid w:val="0015074B"/>
    <w:rsid w:val="0029639D"/>
    <w:rsid w:val="00326F90"/>
    <w:rsid w:val="00AA1D8D"/>
    <w:rsid w:val="00B47730"/>
    <w:rsid w:val="00CB0664"/>
    <w:rsid w:val="00FA56D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  <w15:docId w15:val="{AA202373-CB6E-4724-9F1F-506F2F410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8595D49-D7DA-4ECD-8378-41414D31A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Mohsen Mahmoud</cp:lastModifiedBy>
  <cp:revision>3</cp:revision>
  <dcterms:created xsi:type="dcterms:W3CDTF">2013-12-23T23:15:00Z</dcterms:created>
  <dcterms:modified xsi:type="dcterms:W3CDTF">2024-08-25T22:26:00Z</dcterms:modified>
  <cp:category/>
</cp:coreProperties>
</file>